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Fluchtweg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66171639" name="3b700d00-055a-11f0-95f0-cda40aab289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4335328" name="3b700d00-055a-11f0-95f0-cda40aab289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Ladenfläche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70975694" name="0070f150-055b-11f0-98f1-ef3e52ff42b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5122545" name="0070f150-055b-11f0-98f1-ef3e52ff42b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Ladenfläche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4370029" name="509b7c70-055d-11f0-9a2a-5570b21de75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2991334" name="509b7c70-055d-11f0-9a2a-5570b21de75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Ladenfläche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abgehängte Decke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57500845" name="1e554440-055c-11f0-a619-3f3945c098f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142209" name="1e554440-055c-11f0-a619-3f3945c098f6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Ladenfläche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abgehängte Decke 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32973355" name="631201e0-055c-11f0-852c-4f817418f3f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8247884" name="631201e0-055c-11f0-852c-4f817418f3fb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Umkleide Personal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18222463" name="e4975b20-055c-11f0-8428-372aa49a4de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636189" name="e4975b20-055c-11f0-8428-372aa49a4de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Shoppi Tivoli Bershka</w:t>
          </w:r>
        </w:p>
        <w:p>
          <w:pPr>
            <w:spacing w:before="0" w:after="0"/>
          </w:pPr>
          <w:r>
            <w:t>217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